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11591756" w:rsidR="00833C3B" w:rsidRPr="00F5143F" w:rsidRDefault="00E1426B" w:rsidP="005C04D1">
      <w:pPr>
        <w:pStyle w:val="Default"/>
        <w:ind w:left="2836" w:firstLine="709"/>
        <w:rPr>
          <w:b/>
          <w:color w:val="auto"/>
          <w:sz w:val="28"/>
          <w:szCs w:val="28"/>
        </w:rPr>
      </w:pPr>
      <w:r w:rsidRPr="00F5143F">
        <w:rPr>
          <w:b/>
          <w:color w:val="auto"/>
          <w:sz w:val="28"/>
          <w:szCs w:val="28"/>
        </w:rPr>
        <w:t xml:space="preserve">č. </w:t>
      </w:r>
      <w:r w:rsidR="00F5143F" w:rsidRPr="00F5143F">
        <w:rPr>
          <w:b/>
          <w:color w:val="auto"/>
          <w:sz w:val="28"/>
          <w:szCs w:val="28"/>
        </w:rPr>
        <w:t>017/1/2022/</w:t>
      </w:r>
      <w:r w:rsidR="006378C1">
        <w:rPr>
          <w:b/>
          <w:color w:val="auto"/>
          <w:sz w:val="28"/>
          <w:szCs w:val="28"/>
        </w:rPr>
        <w:t>1</w:t>
      </w:r>
      <w:r w:rsidR="001159DF">
        <w:rPr>
          <w:b/>
          <w:color w:val="auto"/>
          <w:sz w:val="28"/>
          <w:szCs w:val="28"/>
        </w:rPr>
        <w:t>90</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72C07197" w14:textId="427DE177" w:rsidR="00833C3B" w:rsidRPr="00F529D0" w:rsidRDefault="00833C3B" w:rsidP="00F529D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67EDD79D"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7BBFFEB2" w:rsidR="00833C3B" w:rsidRPr="00F5143F" w:rsidRDefault="001159DF" w:rsidP="00984D18">
      <w:pPr>
        <w:pStyle w:val="Default"/>
        <w:numPr>
          <w:ilvl w:val="0"/>
          <w:numId w:val="81"/>
        </w:numPr>
        <w:ind w:hanging="720"/>
        <w:jc w:val="both"/>
        <w:rPr>
          <w:sz w:val="22"/>
          <w:szCs w:val="22"/>
        </w:rPr>
      </w:pPr>
      <w:r w:rsidRPr="00CF53AC">
        <w:rPr>
          <w:sz w:val="22"/>
          <w:szCs w:val="22"/>
        </w:rPr>
        <w:t>Podkladom pre uzavretie tejto zmluvy je Zákazka s nízkou hodnotou uskutočnená podľa § 117 zákona č. 343/2015 Z. z. o verejnom obstarávaní a o zmene a doplnení niektorých zákonov</w:t>
      </w:r>
      <w:r>
        <w:rPr>
          <w:sz w:val="22"/>
          <w:szCs w:val="22"/>
        </w:rPr>
        <w:t xml:space="preserve"> s názvom </w:t>
      </w:r>
      <w:r>
        <w:rPr>
          <w:b/>
          <w:bCs/>
          <w:sz w:val="22"/>
          <w:szCs w:val="22"/>
        </w:rPr>
        <w:t>Parný sterilizátor.</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12A4A7DB" w:rsidR="00833C3B" w:rsidRPr="009E16A2"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w:t>
      </w:r>
      <w:r w:rsidRPr="009E16A2">
        <w:rPr>
          <w:rFonts w:ascii="Times New Roman" w:hAnsi="Times New Roman"/>
          <w:sz w:val="22"/>
          <w:szCs w:val="22"/>
          <w:lang w:val="sk-SK"/>
        </w:rPr>
        <w:t xml:space="preserve">dohodnutých v tejto zmluve </w:t>
      </w:r>
      <w:proofErr w:type="spellStart"/>
      <w:r w:rsidR="00A579A4" w:rsidRPr="009E16A2">
        <w:rPr>
          <w:rFonts w:ascii="Times New Roman" w:hAnsi="Times New Roman"/>
          <w:sz w:val="22"/>
          <w:szCs w:val="22"/>
        </w:rPr>
        <w:t>dodať</w:t>
      </w:r>
      <w:proofErr w:type="spellEnd"/>
      <w:r w:rsidR="00A579A4" w:rsidRPr="009E16A2">
        <w:rPr>
          <w:rFonts w:ascii="Times New Roman" w:hAnsi="Times New Roman"/>
          <w:sz w:val="22"/>
          <w:szCs w:val="22"/>
        </w:rPr>
        <w:t>,</w:t>
      </w:r>
      <w:r w:rsidR="00CD75B8" w:rsidRPr="009E16A2">
        <w:rPr>
          <w:rFonts w:ascii="Times New Roman" w:hAnsi="Times New Roman"/>
          <w:sz w:val="22"/>
          <w:szCs w:val="22"/>
        </w:rPr>
        <w:t xml:space="preserve"> </w:t>
      </w:r>
      <w:proofErr w:type="spellStart"/>
      <w:r w:rsidR="00A579A4" w:rsidRPr="009E16A2">
        <w:rPr>
          <w:rFonts w:ascii="Times New Roman" w:hAnsi="Times New Roman"/>
          <w:sz w:val="22"/>
          <w:szCs w:val="22"/>
        </w:rPr>
        <w:t>nainštalovať</w:t>
      </w:r>
      <w:proofErr w:type="spellEnd"/>
      <w:r w:rsidR="00A579A4" w:rsidRPr="009E16A2">
        <w:rPr>
          <w:rFonts w:ascii="Times New Roman" w:hAnsi="Times New Roman"/>
          <w:sz w:val="22"/>
          <w:szCs w:val="22"/>
        </w:rPr>
        <w:t xml:space="preserve"> a </w:t>
      </w:r>
      <w:proofErr w:type="spellStart"/>
      <w:r w:rsidR="00A579A4" w:rsidRPr="009E16A2">
        <w:rPr>
          <w:rFonts w:ascii="Times New Roman" w:hAnsi="Times New Roman"/>
          <w:sz w:val="22"/>
          <w:szCs w:val="22"/>
        </w:rPr>
        <w:t>poskytnúť</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komplexný</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záručný</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servis</w:t>
      </w:r>
      <w:proofErr w:type="spellEnd"/>
      <w:r w:rsidR="00A579A4" w:rsidRPr="009E16A2">
        <w:rPr>
          <w:rFonts w:ascii="Times New Roman" w:hAnsi="Times New Roman"/>
          <w:sz w:val="22"/>
          <w:szCs w:val="22"/>
        </w:rPr>
        <w:t xml:space="preserve"> po </w:t>
      </w:r>
      <w:proofErr w:type="spellStart"/>
      <w:r w:rsidR="00A579A4" w:rsidRPr="009E16A2">
        <w:rPr>
          <w:rFonts w:ascii="Times New Roman" w:hAnsi="Times New Roman"/>
          <w:sz w:val="22"/>
          <w:szCs w:val="22"/>
        </w:rPr>
        <w:t>dobu</w:t>
      </w:r>
      <w:proofErr w:type="spellEnd"/>
      <w:r w:rsidR="00A579A4" w:rsidRPr="009E16A2">
        <w:rPr>
          <w:rFonts w:ascii="Times New Roman" w:hAnsi="Times New Roman"/>
          <w:sz w:val="22"/>
          <w:szCs w:val="22"/>
        </w:rPr>
        <w:t xml:space="preserve"> 24 </w:t>
      </w:r>
      <w:proofErr w:type="spellStart"/>
      <w:r w:rsidR="00A579A4" w:rsidRPr="009E16A2">
        <w:rPr>
          <w:rFonts w:ascii="Times New Roman" w:hAnsi="Times New Roman"/>
          <w:sz w:val="22"/>
          <w:szCs w:val="22"/>
        </w:rPr>
        <w:t>mesiacov</w:t>
      </w:r>
      <w:proofErr w:type="spellEnd"/>
      <w:r w:rsidR="00A579A4" w:rsidRPr="009E16A2">
        <w:rPr>
          <w:rFonts w:ascii="Times New Roman" w:hAnsi="Times New Roman"/>
          <w:sz w:val="22"/>
          <w:szCs w:val="22"/>
        </w:rPr>
        <w:t xml:space="preserve"> od </w:t>
      </w:r>
      <w:proofErr w:type="spellStart"/>
      <w:r w:rsidR="00A579A4" w:rsidRPr="009E16A2">
        <w:rPr>
          <w:rFonts w:ascii="Times New Roman" w:hAnsi="Times New Roman"/>
          <w:sz w:val="22"/>
          <w:szCs w:val="22"/>
        </w:rPr>
        <w:t>doby</w:t>
      </w:r>
      <w:proofErr w:type="spellEnd"/>
      <w:r w:rsidR="00A579A4" w:rsidRPr="009E16A2">
        <w:rPr>
          <w:rFonts w:ascii="Times New Roman" w:hAnsi="Times New Roman"/>
          <w:sz w:val="22"/>
          <w:szCs w:val="22"/>
        </w:rPr>
        <w:t xml:space="preserve"> </w:t>
      </w:r>
      <w:proofErr w:type="spellStart"/>
      <w:r w:rsidR="00A579A4" w:rsidRPr="009E16A2">
        <w:rPr>
          <w:rFonts w:ascii="Times New Roman" w:hAnsi="Times New Roman"/>
          <w:sz w:val="22"/>
          <w:szCs w:val="22"/>
        </w:rPr>
        <w:t>inštalácie</w:t>
      </w:r>
      <w:proofErr w:type="spellEnd"/>
      <w:r w:rsidR="00A579A4" w:rsidRPr="009E16A2">
        <w:rPr>
          <w:rFonts w:ascii="Times New Roman" w:hAnsi="Times New Roman"/>
          <w:color w:val="FF0000"/>
          <w:sz w:val="22"/>
          <w:szCs w:val="22"/>
        </w:rPr>
        <w:t xml:space="preserve"> </w:t>
      </w:r>
      <w:r w:rsidRPr="009E16A2">
        <w:rPr>
          <w:rFonts w:ascii="Times New Roman" w:hAnsi="Times New Roman"/>
          <w:sz w:val="22"/>
          <w:szCs w:val="22"/>
          <w:lang w:val="sk-SK"/>
        </w:rPr>
        <w:t>tovar</w:t>
      </w:r>
      <w:r w:rsidR="00990031" w:rsidRPr="009E16A2">
        <w:rPr>
          <w:rFonts w:ascii="Times New Roman" w:hAnsi="Times New Roman"/>
          <w:sz w:val="22"/>
          <w:szCs w:val="22"/>
          <w:lang w:val="sk-SK"/>
        </w:rPr>
        <w:t xml:space="preserve">u, </w:t>
      </w:r>
      <w:r w:rsidR="00433CC0" w:rsidRPr="009E16A2">
        <w:rPr>
          <w:rFonts w:ascii="Times New Roman" w:hAnsi="Times New Roman"/>
          <w:sz w:val="22"/>
          <w:szCs w:val="22"/>
          <w:lang w:val="sk-SK"/>
        </w:rPr>
        <w:t>ktorým je</w:t>
      </w:r>
      <w:r w:rsidRPr="009E16A2">
        <w:rPr>
          <w:rFonts w:ascii="Times New Roman" w:hAnsi="Times New Roman"/>
          <w:sz w:val="22"/>
          <w:szCs w:val="22"/>
          <w:lang w:val="sk-SK"/>
        </w:rPr>
        <w:t xml:space="preserve"> </w:t>
      </w:r>
      <w:r w:rsidR="00A579A4" w:rsidRPr="009E16A2">
        <w:rPr>
          <w:rFonts w:ascii="Times New Roman" w:hAnsi="Times New Roman"/>
          <w:b/>
          <w:sz w:val="22"/>
          <w:szCs w:val="22"/>
          <w:lang w:val="sk-SK"/>
        </w:rPr>
        <w:t>„</w:t>
      </w:r>
      <w:proofErr w:type="spellStart"/>
      <w:r w:rsidR="00F77E1A">
        <w:rPr>
          <w:rFonts w:ascii="Times New Roman" w:hAnsi="Times New Roman"/>
          <w:b/>
          <w:sz w:val="22"/>
          <w:szCs w:val="22"/>
        </w:rPr>
        <w:t>Parný</w:t>
      </w:r>
      <w:proofErr w:type="spellEnd"/>
      <w:r w:rsidR="00F77E1A">
        <w:rPr>
          <w:rFonts w:ascii="Times New Roman" w:hAnsi="Times New Roman"/>
          <w:b/>
          <w:sz w:val="22"/>
          <w:szCs w:val="22"/>
        </w:rPr>
        <w:t xml:space="preserve"> </w:t>
      </w:r>
      <w:proofErr w:type="spellStart"/>
      <w:r w:rsidR="00F77E1A">
        <w:rPr>
          <w:rFonts w:ascii="Times New Roman" w:hAnsi="Times New Roman"/>
          <w:b/>
          <w:sz w:val="22"/>
          <w:szCs w:val="22"/>
        </w:rPr>
        <w:t>sterilizátor</w:t>
      </w:r>
      <w:proofErr w:type="spellEnd"/>
      <w:r w:rsidR="00A579A4" w:rsidRPr="009E16A2">
        <w:rPr>
          <w:rFonts w:ascii="Times New Roman" w:hAnsi="Times New Roman"/>
          <w:b/>
          <w:sz w:val="22"/>
          <w:szCs w:val="22"/>
          <w:lang w:val="sk-SK"/>
        </w:rPr>
        <w:t xml:space="preserve">“ </w:t>
      </w:r>
      <w:r w:rsidRPr="009E16A2">
        <w:rPr>
          <w:rFonts w:ascii="Times New Roman" w:hAnsi="Times New Roman"/>
          <w:sz w:val="22"/>
          <w:szCs w:val="22"/>
          <w:lang w:val="sk-SK"/>
        </w:rPr>
        <w:t>a previesť vlastnícke právo k tomuto tovaru na kupujúceho a záväzok kupujúceho tovar riadne a včas prevziať a zaplatiť kúpnu cenu podľa zmluvy.</w:t>
      </w:r>
    </w:p>
    <w:p w14:paraId="0C85A2F8" w14:textId="77777777" w:rsidR="00833C3B" w:rsidRPr="00F77E1A" w:rsidRDefault="00833C3B" w:rsidP="00984D18">
      <w:pPr>
        <w:pStyle w:val="Normlny1"/>
        <w:numPr>
          <w:ilvl w:val="0"/>
          <w:numId w:val="59"/>
        </w:numPr>
        <w:spacing w:after="120"/>
        <w:ind w:hanging="720"/>
        <w:jc w:val="both"/>
        <w:rPr>
          <w:rFonts w:ascii="Times New Roman" w:hAnsi="Times New Roman"/>
          <w:sz w:val="22"/>
          <w:szCs w:val="22"/>
          <w:lang w:val="sk-SK"/>
        </w:rPr>
      </w:pPr>
      <w:r w:rsidRPr="009E16A2">
        <w:rPr>
          <w:rFonts w:ascii="Times New Roman" w:hAnsi="Times New Roman"/>
          <w:sz w:val="22"/>
          <w:szCs w:val="22"/>
          <w:lang w:val="sk-SK"/>
        </w:rPr>
        <w:t xml:space="preserve">Predávajúci </w:t>
      </w:r>
      <w:r w:rsidRPr="00F77E1A">
        <w:rPr>
          <w:rFonts w:ascii="Times New Roman" w:hAnsi="Times New Roman"/>
          <w:sz w:val="22"/>
          <w:szCs w:val="22"/>
          <w:lang w:val="sk-SK"/>
        </w:rPr>
        <w:t>prehlasuje a podpisom tejto zmluvy potvrdzuje, že je vlastníkom tovaru a je oprávnený s ním nakladať za účelom jeho predaja podľa tejto zmluvy.</w:t>
      </w:r>
    </w:p>
    <w:p w14:paraId="7DC9CCD8" w14:textId="7018FF08"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77E1A">
        <w:rPr>
          <w:rFonts w:ascii="Times New Roman" w:hAnsi="Times New Roman"/>
          <w:sz w:val="22"/>
          <w:szCs w:val="22"/>
          <w:lang w:val="sk-SK"/>
        </w:rPr>
        <w:t>Predávajúci sa na základe tejto zmluvy zavä</w:t>
      </w:r>
      <w:r w:rsidR="00234AFB" w:rsidRPr="00F77E1A">
        <w:rPr>
          <w:rFonts w:ascii="Times New Roman" w:hAnsi="Times New Roman"/>
          <w:sz w:val="22"/>
          <w:szCs w:val="22"/>
          <w:lang w:val="sk-SK"/>
        </w:rPr>
        <w:t xml:space="preserve">zuje k dodaniu jedného (1) ks </w:t>
      </w:r>
      <w:proofErr w:type="spellStart"/>
      <w:r w:rsidR="00F77E1A" w:rsidRPr="00F77E1A">
        <w:rPr>
          <w:rFonts w:ascii="Times New Roman" w:hAnsi="Times New Roman"/>
          <w:sz w:val="22"/>
          <w:szCs w:val="22"/>
        </w:rPr>
        <w:t>parného</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sterilizátora</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určeného</w:t>
      </w:r>
      <w:proofErr w:type="spellEnd"/>
      <w:r w:rsidR="00F77E1A" w:rsidRPr="00F77E1A">
        <w:rPr>
          <w:rFonts w:ascii="Times New Roman" w:hAnsi="Times New Roman"/>
          <w:sz w:val="22"/>
          <w:szCs w:val="22"/>
        </w:rPr>
        <w:t xml:space="preserve"> pre </w:t>
      </w:r>
      <w:proofErr w:type="spellStart"/>
      <w:r w:rsidR="00F77E1A" w:rsidRPr="00F77E1A">
        <w:rPr>
          <w:rFonts w:ascii="Times New Roman" w:hAnsi="Times New Roman"/>
          <w:sz w:val="22"/>
          <w:szCs w:val="22"/>
        </w:rPr>
        <w:t>sterilizáciu</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pevných</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tubulárnych</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poréznych</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gumových</w:t>
      </w:r>
      <w:proofErr w:type="spellEnd"/>
      <w:r w:rsidR="00F77E1A" w:rsidRPr="00F77E1A">
        <w:rPr>
          <w:rFonts w:ascii="Times New Roman" w:hAnsi="Times New Roman"/>
          <w:sz w:val="22"/>
          <w:szCs w:val="22"/>
        </w:rPr>
        <w:t xml:space="preserve"> a </w:t>
      </w:r>
      <w:proofErr w:type="spellStart"/>
      <w:r w:rsidR="00F77E1A" w:rsidRPr="00F77E1A">
        <w:rPr>
          <w:rFonts w:ascii="Times New Roman" w:hAnsi="Times New Roman"/>
          <w:sz w:val="22"/>
          <w:szCs w:val="22"/>
        </w:rPr>
        <w:t>plastových</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materiálov</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ktoré</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znášajú</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parnú</w:t>
      </w:r>
      <w:proofErr w:type="spellEnd"/>
      <w:r w:rsidR="00F77E1A" w:rsidRPr="00F77E1A">
        <w:rPr>
          <w:rFonts w:ascii="Times New Roman" w:hAnsi="Times New Roman"/>
          <w:sz w:val="22"/>
          <w:szCs w:val="22"/>
        </w:rPr>
        <w:t xml:space="preserve"> </w:t>
      </w:r>
      <w:proofErr w:type="spellStart"/>
      <w:r w:rsidR="00F77E1A" w:rsidRPr="00F77E1A">
        <w:rPr>
          <w:rFonts w:ascii="Times New Roman" w:hAnsi="Times New Roman"/>
          <w:sz w:val="22"/>
          <w:szCs w:val="22"/>
        </w:rPr>
        <w:t>sterilizáciu</w:t>
      </w:r>
      <w:proofErr w:type="spellEnd"/>
      <w:r w:rsidRPr="00F77E1A">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označený </w:t>
      </w:r>
      <w:r w:rsidRPr="00F77E1A">
        <w:rPr>
          <w:rFonts w:ascii="Times New Roman" w:hAnsi="Times New Roman"/>
          <w:sz w:val="22"/>
          <w:szCs w:val="22"/>
          <w:lang w:val="sk-SK"/>
        </w:rPr>
        <w:lastRenderedPageBreak/>
        <w:t>údajmi o výrobcovi a tovare, pričom jeho dodávka sa zrealizuje v obale, ktorý zabezpečí jeho bezpečnú prepravu</w:t>
      </w:r>
      <w:r w:rsidR="003570EE" w:rsidRPr="00F77E1A">
        <w:rPr>
          <w:rFonts w:ascii="Times New Roman" w:hAnsi="Times New Roman"/>
          <w:sz w:val="22"/>
          <w:szCs w:val="22"/>
          <w:lang w:val="sk-SK"/>
        </w:rPr>
        <w:t xml:space="preserve"> (ďalej aj ako ,,predmet</w:t>
      </w:r>
      <w:r w:rsidR="003570EE" w:rsidRPr="00F5143F">
        <w:rPr>
          <w:rFonts w:ascii="Times New Roman" w:hAnsi="Times New Roman"/>
          <w:sz w:val="22"/>
          <w:szCs w:val="22"/>
          <w:lang w:val="sk-SK"/>
        </w:rPr>
        <w:t xml:space="preserve">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7777777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39C4D623" w14:textId="2C8DF2DD" w:rsidR="00833C3B" w:rsidRPr="00860D23"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w:t>
      </w:r>
      <w:r w:rsidRPr="00860D23">
        <w:rPr>
          <w:rFonts w:ascii="Times New Roman" w:hAnsi="Times New Roman"/>
          <w:sz w:val="22"/>
          <w:szCs w:val="22"/>
          <w:lang w:val="sk-SK"/>
        </w:rPr>
        <w:t xml:space="preserve">záručnej doby v trvaní </w:t>
      </w:r>
      <w:r w:rsidRPr="00860D23">
        <w:rPr>
          <w:rFonts w:ascii="Times New Roman" w:hAnsi="Times New Roman"/>
          <w:b/>
          <w:bCs/>
          <w:sz w:val="22"/>
          <w:szCs w:val="22"/>
          <w:lang w:val="sk-SK"/>
        </w:rPr>
        <w:t>dvoch (2) rokov odo dňa</w:t>
      </w:r>
      <w:r w:rsidRPr="00860D23">
        <w:rPr>
          <w:rFonts w:ascii="Times New Roman" w:hAnsi="Times New Roman"/>
          <w:sz w:val="22"/>
          <w:szCs w:val="22"/>
          <w:lang w:val="sk-SK"/>
        </w:rPr>
        <w:t>, kedy je zariadenie uvedené do prevádzky.</w:t>
      </w:r>
      <w:r w:rsidR="003570EE" w:rsidRPr="00860D23">
        <w:rPr>
          <w:rFonts w:ascii="Times New Roman" w:hAnsi="Times New Roman"/>
          <w:sz w:val="22"/>
          <w:szCs w:val="22"/>
          <w:lang w:val="sk-SK"/>
        </w:rPr>
        <w:t xml:space="preserve"> </w:t>
      </w:r>
      <w:r w:rsidRPr="00860D23">
        <w:rPr>
          <w:rFonts w:ascii="Times New Roman" w:hAnsi="Times New Roman"/>
          <w:sz w:val="22"/>
          <w:szCs w:val="22"/>
          <w:lang w:val="sk-SK"/>
        </w:rPr>
        <w:t>Bližšia špecifikácia služieb v rámci záručnej doby je uvedená v Článku VII tejto zmluvy.</w:t>
      </w:r>
    </w:p>
    <w:p w14:paraId="791BFB20" w14:textId="10F56A0E" w:rsidR="0019728F" w:rsidRPr="00860D23" w:rsidRDefault="00860D23" w:rsidP="00984D18">
      <w:pPr>
        <w:pStyle w:val="Normlny1"/>
        <w:numPr>
          <w:ilvl w:val="1"/>
          <w:numId w:val="71"/>
        </w:numPr>
        <w:spacing w:after="120"/>
        <w:ind w:left="709" w:hanging="709"/>
        <w:jc w:val="both"/>
        <w:rPr>
          <w:rFonts w:ascii="Times New Roman" w:hAnsi="Times New Roman"/>
          <w:sz w:val="22"/>
          <w:szCs w:val="22"/>
          <w:lang w:val="sk-SK"/>
        </w:rPr>
      </w:pPr>
      <w:proofErr w:type="spellStart"/>
      <w:r>
        <w:rPr>
          <w:rFonts w:ascii="Times New Roman" w:hAnsi="Times New Roman"/>
          <w:sz w:val="22"/>
          <w:szCs w:val="22"/>
        </w:rPr>
        <w:t>Predávajúci</w:t>
      </w:r>
      <w:proofErr w:type="spellEnd"/>
      <w:r>
        <w:rPr>
          <w:rFonts w:ascii="Times New Roman" w:hAnsi="Times New Roman"/>
          <w:sz w:val="22"/>
          <w:szCs w:val="22"/>
        </w:rPr>
        <w:t xml:space="preserve"> </w:t>
      </w:r>
      <w:proofErr w:type="spellStart"/>
      <w:r>
        <w:rPr>
          <w:rFonts w:ascii="Times New Roman" w:hAnsi="Times New Roman"/>
          <w:sz w:val="22"/>
          <w:szCs w:val="22"/>
        </w:rPr>
        <w:t>sa</w:t>
      </w:r>
      <w:proofErr w:type="spellEnd"/>
      <w:r>
        <w:rPr>
          <w:rFonts w:ascii="Times New Roman" w:hAnsi="Times New Roman"/>
          <w:sz w:val="22"/>
          <w:szCs w:val="22"/>
        </w:rPr>
        <w:t xml:space="preserve"> </w:t>
      </w:r>
      <w:proofErr w:type="spellStart"/>
      <w:r>
        <w:rPr>
          <w:rFonts w:ascii="Times New Roman" w:hAnsi="Times New Roman"/>
          <w:sz w:val="22"/>
          <w:szCs w:val="22"/>
        </w:rPr>
        <w:t>zaväzuje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garantovať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dostupnosť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náhradných</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dielov</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príslušenstvo</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všetky</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časti</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komponenty</w:t>
      </w:r>
      <w:proofErr w:type="spellEnd"/>
      <w:r w:rsidRPr="00860D23">
        <w:rPr>
          <w:rFonts w:ascii="Times New Roman" w:hAnsi="Times New Roman"/>
          <w:sz w:val="22"/>
          <w:szCs w:val="22"/>
        </w:rPr>
        <w:t xml:space="preserve"> v </w:t>
      </w:r>
      <w:proofErr w:type="spellStart"/>
      <w:r w:rsidRPr="00860D23">
        <w:rPr>
          <w:rFonts w:ascii="Times New Roman" w:hAnsi="Times New Roman"/>
          <w:sz w:val="22"/>
          <w:szCs w:val="22"/>
        </w:rPr>
        <w:t>zostave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počas</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celej</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životnosti</w:t>
      </w:r>
      <w:proofErr w:type="spellEnd"/>
      <w:r w:rsidRPr="00860D23">
        <w:rPr>
          <w:rFonts w:ascii="Times New Roman" w:hAnsi="Times New Roman"/>
          <w:sz w:val="22"/>
          <w:szCs w:val="22"/>
        </w:rPr>
        <w:t xml:space="preserve"> </w:t>
      </w:r>
      <w:proofErr w:type="spellStart"/>
      <w:r>
        <w:rPr>
          <w:rFonts w:ascii="Times New Roman" w:hAnsi="Times New Roman"/>
          <w:sz w:val="22"/>
          <w:szCs w:val="22"/>
        </w:rPr>
        <w:t>prístroja</w:t>
      </w:r>
      <w:proofErr w:type="spellEnd"/>
      <w:r w:rsidRPr="00860D23">
        <w:rPr>
          <w:rFonts w:ascii="Times New Roman" w:hAnsi="Times New Roman"/>
          <w:sz w:val="22"/>
          <w:szCs w:val="22"/>
        </w:rPr>
        <w:t xml:space="preserve">, min. 10 </w:t>
      </w:r>
      <w:proofErr w:type="spellStart"/>
      <w:r w:rsidRPr="00860D23">
        <w:rPr>
          <w:rFonts w:ascii="Times New Roman" w:hAnsi="Times New Roman"/>
          <w:sz w:val="22"/>
          <w:szCs w:val="22"/>
        </w:rPr>
        <w:t>rokov</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od</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860D23">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w:t>
      </w:r>
      <w:r w:rsidRPr="00F5143F">
        <w:rPr>
          <w:rFonts w:ascii="Times New Roman" w:hAnsi="Times New Roman"/>
          <w:sz w:val="22"/>
          <w:szCs w:val="22"/>
          <w:lang w:val="sk-SK"/>
        </w:rPr>
        <w:t xml:space="preserv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28C0208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w:t>
      </w:r>
      <w:r w:rsidRPr="00F5143F">
        <w:rPr>
          <w:rFonts w:ascii="Times New Roman" w:hAnsi="Times New Roman"/>
          <w:sz w:val="22"/>
          <w:szCs w:val="22"/>
          <w:lang w:val="sk-SK" w:eastAsia="sk-SK"/>
        </w:rPr>
        <w:t>z</w:t>
      </w:r>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vlastných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finančných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zdrojov</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kupujúceho</w:t>
      </w:r>
      <w:proofErr w:type="spellEnd"/>
      <w:r w:rsidRPr="00F5143F">
        <w:rPr>
          <w:rFonts w:ascii="Times New Roman" w:hAnsi="Times New Roman"/>
          <w:sz w:val="22"/>
          <w:szCs w:val="22"/>
          <w:lang w:val="sk-SK" w:eastAsia="sk-SK"/>
        </w:rPr>
        <w:t>. Kupujúci neposkytne na plnenie predmetu zmluvy preddavok.</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26CD8C8C" w:rsidR="003A10BF" w:rsidRPr="00F5143F" w:rsidRDefault="00F77E1A" w:rsidP="00984D18">
      <w:pPr>
        <w:pStyle w:val="Normlny1"/>
        <w:numPr>
          <w:ilvl w:val="0"/>
          <w:numId w:val="60"/>
        </w:numPr>
        <w:spacing w:after="120"/>
        <w:ind w:hanging="720"/>
        <w:jc w:val="both"/>
        <w:rPr>
          <w:rFonts w:ascii="Times New Roman" w:hAnsi="Times New Roman"/>
          <w:sz w:val="22"/>
          <w:szCs w:val="22"/>
          <w:lang w:val="sk-SK"/>
        </w:rPr>
      </w:pPr>
      <w:r w:rsidRPr="00EA1451">
        <w:rPr>
          <w:rFonts w:ascii="Times New Roman" w:hAnsi="Times New Roman"/>
          <w:sz w:val="22"/>
          <w:szCs w:val="22"/>
          <w:lang w:val="sk-SK" w:eastAsia="sk-SK"/>
        </w:rPr>
        <w:t xml:space="preserve">Platba sa bude realizovať bezhotovostným platobným stykom v eurách, bankovým prevodom na účet predávajúceho, na základe predávajúcim predloženej faktúry vystavenej predávajúcim, </w:t>
      </w:r>
      <w:r w:rsidRPr="00EA1451">
        <w:rPr>
          <w:rFonts w:ascii="Times New Roman" w:hAnsi="Times New Roman"/>
          <w:spacing w:val="6"/>
          <w:sz w:val="22"/>
          <w:szCs w:val="22"/>
          <w:lang w:val="sk-SK"/>
        </w:rPr>
        <w:t>pričom Predávajúci je oprávnený vystaviť faktúru najskôr po dodaní tovaru a podpísaní inštalačného protokolu preukazujúceho komplexnú dodávku a inštaláciu tovaru bez akýchkoľvek nedorobkov alebo vád</w:t>
      </w:r>
      <w:r>
        <w:rPr>
          <w:rFonts w:ascii="Times New Roman" w:hAnsi="Times New Roman"/>
          <w:spacing w:val="6"/>
          <w:sz w:val="22"/>
          <w:szCs w:val="22"/>
          <w:lang w:val="sk-SK"/>
        </w:rPr>
        <w:t xml:space="preserve">, </w:t>
      </w:r>
      <w:r w:rsidRPr="00B578F4">
        <w:rPr>
          <w:rFonts w:ascii="Times New Roman" w:hAnsi="Times New Roman"/>
          <w:color w:val="000000"/>
          <w:sz w:val="22"/>
          <w:szCs w:val="22"/>
          <w:shd w:val="clear" w:color="auto" w:fill="FFFFFF"/>
          <w:lang w:val="sk-SK"/>
        </w:rPr>
        <w:t>najneskôr však do piateho pracovného dňa mesiaca nasledujúceho po mesiaci, v ktorom bol tovar dodaný</w:t>
      </w:r>
      <w:r w:rsidR="00833C3B"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00833C3B" w:rsidRPr="00F5143F">
        <w:rPr>
          <w:rFonts w:ascii="Times New Roman" w:hAnsi="Times New Roman"/>
          <w:sz w:val="22"/>
          <w:szCs w:val="22"/>
          <w:lang w:val="sk-SK"/>
        </w:rPr>
        <w:t>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w:t>
      </w:r>
      <w:r w:rsidRPr="00F5143F">
        <w:rPr>
          <w:rFonts w:ascii="Times New Roman" w:hAnsi="Times New Roman"/>
          <w:color w:val="000000" w:themeColor="text1"/>
          <w:sz w:val="22"/>
          <w:szCs w:val="22"/>
          <w:lang w:val="sk-SK"/>
        </w:rPr>
        <w:lastRenderedPageBreak/>
        <w:t xml:space="preserve">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070789D6"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1E98C023" w:rsidR="00F5143F" w:rsidRPr="004D1E95" w:rsidRDefault="00D72B9E"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w:t>
      </w:r>
      <w:proofErr w:type="spellStart"/>
      <w:r w:rsidR="00F5143F" w:rsidRPr="004D1E95">
        <w:rPr>
          <w:rFonts w:eastAsia="Times New Roman"/>
          <w:sz w:val="22"/>
          <w:szCs w:val="22"/>
        </w:rPr>
        <w:t>nasl</w:t>
      </w:r>
      <w:proofErr w:type="spellEnd"/>
      <w:r w:rsidR="00F5143F"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561DC72F"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AF686C" w:rsidRPr="00F5143F">
        <w:rPr>
          <w:sz w:val="22"/>
          <w:szCs w:val="22"/>
        </w:rPr>
        <w:t>, nainštalovať 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F77E1A">
        <w:rPr>
          <w:sz w:val="22"/>
          <w:szCs w:val="22"/>
        </w:rPr>
        <w:t>3 mesiacov</w:t>
      </w:r>
      <w:r w:rsidRPr="00F5143F">
        <w:rPr>
          <w:sz w:val="22"/>
          <w:szCs w:val="22"/>
        </w:rPr>
        <w:t xml:space="preserve"> odo dňa účinnosti </w:t>
      </w:r>
      <w:r w:rsidR="00DB798F" w:rsidRPr="00F5143F">
        <w:rPr>
          <w:sz w:val="22"/>
          <w:szCs w:val="22"/>
        </w:rPr>
        <w:t xml:space="preserve">predmetnej </w:t>
      </w:r>
      <w:r w:rsidRPr="00F5143F">
        <w:rPr>
          <w:sz w:val="22"/>
          <w:szCs w:val="22"/>
        </w:rPr>
        <w:t>zmluvy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762456E3" w14:textId="1316E1F7"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V prípade, že priestory inštalácie prístroja nie sú pripravené v zmysle dodaného technologického projektu prístroja, lehota inštalácie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Dodanie tovaru do miesta dodania potvrdí kupujúci písomne podpísaním Preberacieho </w:t>
      </w:r>
      <w:r w:rsidRPr="00F5143F">
        <w:rPr>
          <w:sz w:val="22"/>
          <w:szCs w:val="22"/>
        </w:rPr>
        <w:lastRenderedPageBreak/>
        <w:t>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1670F830"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sidR="00984D18">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21831F6"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05417B25"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dodávka a výmena všetkých potrebných náhradných dielov a súčiastok v prípade ich 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lastRenderedPageBreak/>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23E001AA"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w:t>
      </w:r>
      <w:r w:rsidRPr="00F5143F">
        <w:rPr>
          <w:sz w:val="22"/>
          <w:szCs w:val="22"/>
        </w:rPr>
        <w:lastRenderedPageBreak/>
        <w:t>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lastRenderedPageBreak/>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3EF04A5" w14:textId="77777777" w:rsidR="00B13B4D" w:rsidRDefault="00B13B4D" w:rsidP="00833C3B">
      <w:pPr>
        <w:pStyle w:val="Odsekzoznamu"/>
        <w:ind w:left="0"/>
        <w:jc w:val="center"/>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3695AC81"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 xml:space="preserve">Rozhodnutie požadovať zaplatenie zmluvnej pokuty alebo úroku z omeškania oznámi oprávnená zmluvná strana doručením penalizačnej faktúry druhej zmluvnej strane. Splatnosť </w:t>
      </w:r>
      <w:r w:rsidRPr="00F5143F">
        <w:rPr>
          <w:sz w:val="22"/>
          <w:szCs w:val="22"/>
        </w:rPr>
        <w:lastRenderedPageBreak/>
        <w:t>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C274D15" w14:textId="2D6F0A7D" w:rsidR="00833C3B" w:rsidRPr="004B7603" w:rsidRDefault="004B7603" w:rsidP="004B7603">
      <w:pPr>
        <w:pStyle w:val="Odsekzoznamu"/>
        <w:widowControl w:val="0"/>
        <w:numPr>
          <w:ilvl w:val="0"/>
          <w:numId w:val="78"/>
        </w:numPr>
        <w:suppressAutoHyphens/>
        <w:spacing w:after="120"/>
        <w:ind w:hanging="720"/>
        <w:jc w:val="both"/>
        <w:rPr>
          <w:b/>
          <w:bCs/>
          <w:color w:val="FF0000"/>
          <w:sz w:val="22"/>
          <w:szCs w:val="22"/>
        </w:rPr>
      </w:pPr>
      <w:r>
        <w:rPr>
          <w:sz w:val="22"/>
          <w:szCs w:val="22"/>
        </w:rPr>
        <w:t xml:space="preserve">Zmluvné strany sa dohodli, že ustanovenia </w:t>
      </w:r>
      <w:r w:rsidR="00833C3B" w:rsidRPr="00F5143F">
        <w:rPr>
          <w:sz w:val="22"/>
          <w:szCs w:val="22"/>
        </w:rPr>
        <w:t>§ 374 Obchodného zákonníka</w:t>
      </w:r>
      <w:r>
        <w:rPr>
          <w:sz w:val="22"/>
          <w:szCs w:val="22"/>
        </w:rPr>
        <w:t xml:space="preserve"> sa neaplikujú.</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25B89483" w14:textId="4A2DFF8C" w:rsidR="00833C3B" w:rsidRDefault="00833C3B" w:rsidP="00833C3B">
      <w:pPr>
        <w:pStyle w:val="Odsekzoznamu"/>
        <w:jc w:val="both"/>
        <w:rPr>
          <w:b/>
          <w:bCs/>
          <w:color w:val="FF0000"/>
          <w:sz w:val="22"/>
          <w:szCs w:val="22"/>
        </w:rPr>
      </w:pPr>
    </w:p>
    <w:p w14:paraId="61B1736D" w14:textId="77777777" w:rsidR="00B13B4D" w:rsidRPr="00F5143F" w:rsidRDefault="00B13B4D" w:rsidP="00833C3B">
      <w:pPr>
        <w:pStyle w:val="Odsekzoznamu"/>
        <w:jc w:val="both"/>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lastRenderedPageBreak/>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porušili akékoľvek platné protikorupčné všeobecne záväzné právne predpisy. Táto povinnosť sa vzťahuje najmä na neoprávnené plnenia, </w:t>
      </w:r>
      <w:r w:rsidRPr="002C3DEC">
        <w:rPr>
          <w:rFonts w:ascii="Times New Roman" w:hAnsi="Times New Roman" w:cs="Times New Roman"/>
          <w:szCs w:val="22"/>
        </w:rPr>
        <w:lastRenderedPageBreak/>
        <w:t>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340199F4" w14:textId="77777777" w:rsidR="002042F8" w:rsidRPr="003518F1" w:rsidRDefault="001930C0"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3518F1">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w:t>
      </w:r>
      <w:r w:rsidR="00770ABF" w:rsidRPr="003518F1">
        <w:rPr>
          <w:bCs/>
          <w:sz w:val="22"/>
          <w:szCs w:val="22"/>
        </w:rPr>
        <w:t xml:space="preserve">č. 5 </w:t>
      </w:r>
      <w:r w:rsidRPr="003518F1">
        <w:rPr>
          <w:bCs/>
          <w:sz w:val="22"/>
          <w:szCs w:val="22"/>
        </w:rPr>
        <w:t xml:space="preserve">k tejto zmluve, </w:t>
      </w:r>
      <w:r w:rsidR="00D61C2E" w:rsidRPr="003518F1">
        <w:rPr>
          <w:bCs/>
          <w:sz w:val="22"/>
          <w:szCs w:val="22"/>
        </w:rPr>
        <w:t xml:space="preserve">v lehote </w:t>
      </w:r>
      <w:r w:rsidRPr="003518F1">
        <w:rPr>
          <w:bCs/>
          <w:sz w:val="22"/>
          <w:szCs w:val="22"/>
        </w:rPr>
        <w:t xml:space="preserve">najneskôr pri jej podpise. </w:t>
      </w:r>
    </w:p>
    <w:p w14:paraId="27796FEC" w14:textId="77777777"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lastRenderedPageBreak/>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 xml:space="preserve">riaditeľ </w:t>
      </w:r>
      <w:proofErr w:type="spellStart"/>
      <w:r w:rsidR="00FE709E" w:rsidRPr="00F5143F">
        <w:rPr>
          <w:rFonts w:ascii="Times New Roman" w:hAnsi="Times New Roman"/>
          <w:color w:val="000000"/>
          <w:sz w:val="22"/>
          <w:szCs w:val="22"/>
          <w:lang w:val="sk-SK"/>
        </w:rPr>
        <w:t>FNsP</w:t>
      </w:r>
      <w:proofErr w:type="spellEnd"/>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30AECABD" w:rsidR="005064D1" w:rsidRPr="00F5143F" w:rsidRDefault="00770ABF" w:rsidP="00770ABF">
      <w:pPr>
        <w:pStyle w:val="Default"/>
        <w:rPr>
          <w:b/>
          <w:sz w:val="22"/>
          <w:szCs w:val="22"/>
        </w:rPr>
      </w:pPr>
      <w:r w:rsidRPr="00433BE6">
        <w:rPr>
          <w:b/>
          <w:bCs/>
          <w:sz w:val="22"/>
          <w:szCs w:val="22"/>
        </w:rPr>
        <w:t xml:space="preserve">Príloha č. </w:t>
      </w:r>
      <w:r w:rsidR="001C4169" w:rsidRPr="00433BE6">
        <w:rPr>
          <w:b/>
          <w:bCs/>
          <w:sz w:val="22"/>
          <w:szCs w:val="22"/>
        </w:rPr>
        <w:t>5</w:t>
      </w:r>
      <w:r w:rsidRPr="00433BE6">
        <w:rPr>
          <w:b/>
          <w:bCs/>
          <w:sz w:val="22"/>
          <w:szCs w:val="22"/>
        </w:rPr>
        <w:t>:</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2DB8" w14:textId="77777777" w:rsidR="00FB41A2" w:rsidRDefault="00FB41A2" w:rsidP="00241FD2">
      <w:r>
        <w:separator/>
      </w:r>
    </w:p>
  </w:endnote>
  <w:endnote w:type="continuationSeparator" w:id="0">
    <w:p w14:paraId="61F9BE71" w14:textId="77777777" w:rsidR="00FB41A2" w:rsidRDefault="00FB41A2" w:rsidP="00241FD2">
      <w:r>
        <w:continuationSeparator/>
      </w:r>
    </w:p>
  </w:endnote>
  <w:endnote w:type="continuationNotice" w:id="1">
    <w:p w14:paraId="75BE5C70" w14:textId="77777777" w:rsidR="00FB41A2" w:rsidRDefault="00FB4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altName w:val="MS Mincho"/>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DBC84" w14:textId="77777777" w:rsidR="00FB41A2" w:rsidRDefault="00FB41A2" w:rsidP="00241FD2">
      <w:r>
        <w:separator/>
      </w:r>
    </w:p>
  </w:footnote>
  <w:footnote w:type="continuationSeparator" w:id="0">
    <w:p w14:paraId="02E7B6CF" w14:textId="77777777" w:rsidR="00FB41A2" w:rsidRDefault="00FB41A2" w:rsidP="00241FD2">
      <w:r>
        <w:continuationSeparator/>
      </w:r>
    </w:p>
  </w:footnote>
  <w:footnote w:type="continuationNotice" w:id="1">
    <w:p w14:paraId="1C7067D5" w14:textId="77777777" w:rsidR="00FB41A2" w:rsidRDefault="00FB4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60"/>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59DF"/>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1916"/>
    <w:rsid w:val="001E28A9"/>
    <w:rsid w:val="001E390E"/>
    <w:rsid w:val="001E3B47"/>
    <w:rsid w:val="001E4DCF"/>
    <w:rsid w:val="001E4F99"/>
    <w:rsid w:val="001E54A6"/>
    <w:rsid w:val="001E6283"/>
    <w:rsid w:val="001E7682"/>
    <w:rsid w:val="001E7FAA"/>
    <w:rsid w:val="001F00B3"/>
    <w:rsid w:val="001F2E07"/>
    <w:rsid w:val="001F4084"/>
    <w:rsid w:val="001F46CA"/>
    <w:rsid w:val="001F47B5"/>
    <w:rsid w:val="001F4854"/>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8F1"/>
    <w:rsid w:val="00351B51"/>
    <w:rsid w:val="0035204A"/>
    <w:rsid w:val="0035313E"/>
    <w:rsid w:val="003531C7"/>
    <w:rsid w:val="003534E6"/>
    <w:rsid w:val="00353ADD"/>
    <w:rsid w:val="00353D02"/>
    <w:rsid w:val="003547B2"/>
    <w:rsid w:val="00354F6D"/>
    <w:rsid w:val="0035500C"/>
    <w:rsid w:val="00355CD9"/>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A5F1B"/>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187"/>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66EA2"/>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B7603"/>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4408"/>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378C1"/>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2A"/>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448C"/>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36B1"/>
    <w:rsid w:val="00855709"/>
    <w:rsid w:val="00857F09"/>
    <w:rsid w:val="0086009A"/>
    <w:rsid w:val="008601CD"/>
    <w:rsid w:val="00860D23"/>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84"/>
    <w:rsid w:val="00987BCB"/>
    <w:rsid w:val="00990031"/>
    <w:rsid w:val="009918D1"/>
    <w:rsid w:val="00993E36"/>
    <w:rsid w:val="009962E6"/>
    <w:rsid w:val="00996AFA"/>
    <w:rsid w:val="009A0364"/>
    <w:rsid w:val="009A07B9"/>
    <w:rsid w:val="009A1241"/>
    <w:rsid w:val="009A2EC1"/>
    <w:rsid w:val="009A3CC1"/>
    <w:rsid w:val="009A4422"/>
    <w:rsid w:val="009A4FC9"/>
    <w:rsid w:val="009A5BA4"/>
    <w:rsid w:val="009A643C"/>
    <w:rsid w:val="009A741D"/>
    <w:rsid w:val="009A7EEE"/>
    <w:rsid w:val="009B175A"/>
    <w:rsid w:val="009B24CB"/>
    <w:rsid w:val="009B35C5"/>
    <w:rsid w:val="009B390E"/>
    <w:rsid w:val="009B3E5F"/>
    <w:rsid w:val="009B4A19"/>
    <w:rsid w:val="009B5CB6"/>
    <w:rsid w:val="009B626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6A2"/>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3B91"/>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519"/>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259"/>
    <w:rsid w:val="00BC072D"/>
    <w:rsid w:val="00BC1346"/>
    <w:rsid w:val="00BC1C46"/>
    <w:rsid w:val="00BC298A"/>
    <w:rsid w:val="00BC298F"/>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5925"/>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2B9E"/>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F0020E"/>
    <w:rsid w:val="00F00EB0"/>
    <w:rsid w:val="00F013EE"/>
    <w:rsid w:val="00F01D7B"/>
    <w:rsid w:val="00F02270"/>
    <w:rsid w:val="00F03565"/>
    <w:rsid w:val="00F035FA"/>
    <w:rsid w:val="00F0446B"/>
    <w:rsid w:val="00F04669"/>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40617"/>
    <w:rsid w:val="00F41488"/>
    <w:rsid w:val="00F418D2"/>
    <w:rsid w:val="00F4345D"/>
    <w:rsid w:val="00F44F51"/>
    <w:rsid w:val="00F4541B"/>
    <w:rsid w:val="00F458E6"/>
    <w:rsid w:val="00F46AD1"/>
    <w:rsid w:val="00F46F7A"/>
    <w:rsid w:val="00F4704E"/>
    <w:rsid w:val="00F5083A"/>
    <w:rsid w:val="00F5143F"/>
    <w:rsid w:val="00F51FE4"/>
    <w:rsid w:val="00F529D0"/>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77E1A"/>
    <w:rsid w:val="00F80694"/>
    <w:rsid w:val="00F8125A"/>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0BA"/>
    <w:rsid w:val="00FA0840"/>
    <w:rsid w:val="00FA0B46"/>
    <w:rsid w:val="00FA0CF8"/>
    <w:rsid w:val="00FA5802"/>
    <w:rsid w:val="00FA709E"/>
    <w:rsid w:val="00FB0958"/>
    <w:rsid w:val="00FB371F"/>
    <w:rsid w:val="00FB3F02"/>
    <w:rsid w:val="00FB41A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6050</Words>
  <Characters>34487</Characters>
  <Application>Microsoft Office Word</Application>
  <DocSecurity>0</DocSecurity>
  <Lines>287</Lines>
  <Paragraphs>80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40457</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2022-10-12T11:31:00Z</dcterms:created>
  <dcterms:modified xsi:type="dcterms:W3CDTF">2022-10-12T11:31:00Z</dcterms:modified>
</cp:coreProperties>
</file>